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-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Bodenschüttung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818469" name="468bb680-16ad-11f0-a99b-21ee474270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4023596" name="468bb680-16ad-11f0-a99b-21ee474270d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Blei 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0358983" name="e7ce0c90-16a9-11f0-993c-4790c4a3f7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755596" name="e7ce0c90-16a9-11f0-993c-4790c4a3f79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3072815" name="ca20f970-16ac-11f0-b209-eb6999da6f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12972" name="ca20f970-16ac-11f0-b209-eb6999da6f5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5927480" name="dd32df10-16ac-11f0-9592-2f06caca3a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064247" name="dd32df10-16ac-11f0-9592-2f06caca3a6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889482" name="ee72eae0-16ac-11f0-a988-270b78baf6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824812" name="ee72eae0-16ac-11f0-a988-270b78baf6a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2079150" name="0157a600-16ad-11f0-b8ee-55c9caa51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802117" name="0157a600-16ad-11f0-b8ee-55c9caa5177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7668849" name="f5357540-16ad-11f0-aeae-eff1128a38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730449" name="f5357540-16ad-11f0-aeae-eff1128a382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8861578" name="1175d1a0-16ae-11f0-89aa-65514152f5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012714" name="1175d1a0-16ae-11f0-89aa-65514152f5e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Faserzementrohr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5643612" name="b0f9c720-16b0-11f0-8420-eb362d7b21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665991" name="b0f9c720-16b0-11f0-8420-eb362d7b216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7134015" name="9fce2650-16b3-11f0-ab9a-2d236e9ac3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997011" name="9fce2650-16b3-11f0-ab9a-2d236e9ac32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5164018" name="b7eb65e0-16b3-11f0-a94a-9f89931967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243818" name="b7eb65e0-16b3-11f0-a94a-9f899319671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0242901" name="d5a14b40-16b3-11f0-ab58-dbc87647c9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191679" name="d5a14b40-16b3-11f0-ab58-dbc87647c98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8216539" name="eb32afd0-16b3-11f0-bf44-1ff5a8d736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896145" name="eb32afd0-16b3-11f0-bf44-1ff5a8d7364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51146" name="11061120-16b4-11f0-ad80-33fedf9278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204471" name="11061120-16b4-11f0-ad80-33fedf92787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2312500" name="28153c10-16b4-11f0-a5a8-b764ec0050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808536" name="28153c10-16b4-11f0-a5a8-b764ec00501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2733459" name="502546f0-16b4-11f0-8e50-c38cdf0bdf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16395" name="502546f0-16b4-11f0-8e50-c38cdf0bdf4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3593244" name="945d1d20-16b4-11f0-9c9f-ed58215be1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273289" name="945d1d20-16b4-11f0-9c9f-ed58215be1b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1456512" name="a54a7510-16b4-11f0-b101-9bbcd7ccfe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089707" name="a54a7510-16b4-11f0-b101-9bbcd7ccfe4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6586603" name="bce7d640-16b4-11f0-bbba-4ddf49593e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644774" name="bce7d640-16b4-11f0-bbba-4ddf49593e3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Entré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3522109" name="1a8dd600-16b5-11f0-84bb-698bede302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427391" name="1a8dd600-16b5-11f0-84bb-698bede302f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0178435" name="5edbcc40-16b5-11f0-9c3a-c5f3e6ac51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654742" name="5edbcc40-16b5-11f0-9c3a-c5f3e6ac514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6649908" name="84ebe870-16b5-11f0-a7b6-ab1e0ff4e5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373091" name="84ebe870-16b5-11f0-a7b6-ab1e0ff4e5c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8301502" name="93cc8070-16b5-11f0-b44c-99b8389998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078058" name="93cc8070-16b5-11f0-b44c-99b83899981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1742480" name="b49ff980-16b5-11f0-94c1-fb4aeb7cda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590562" name="b49ff980-16b5-11f0-94c1-fb4aeb7cdad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6774919" name="9a6bfd00-16b7-11f0-86ba-4fe048b3ca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98474" name="9a6bfd00-16b7-11f0-86ba-4fe048b3ca7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9740829" name="b7094670-16b7-11f0-a4bb-6ddbe1f6e8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307661" name="b7094670-16b7-11f0-a4bb-6ddbe1f6e8f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5437956" name="d4077490-16b7-11f0-8078-f5b5f73701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605312" name="d4077490-16b7-11f0-8078-f5b5f737014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9514827" name="ee273ae0-16b7-11f0-923d-8bcfb23623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351064" name="ee273ae0-16b7-11f0-923d-8bcfb2362341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Spachtelmasse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770801" name="10c6e870-16b8-11f0-8fdf-e35b80f1f9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896737" name="10c6e870-16b8-11f0-8fdf-e35b80f1f93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Türblätter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3495378" name="2b253e60-16b8-11f0-b669-159343a4ec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021330" name="2b253e60-16b8-11f0-b669-159343a4ec2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5710216" name="438c5830-16b8-11f0-8154-5757d3f705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522387" name="438c5830-16b8-11f0-8154-5757d3f7057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8858351" name="03da14b0-16b9-11f0-99ba-5b1a3de0b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625664" name="03da14b0-16b9-11f0-99ba-5b1a3de0b89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Febsterkitt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8718108" name="bec3f700-16b9-11f0-808e-efe6efd0c7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98304" name="bec3f700-16b9-11f0-808e-efe6efd0c70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Febsterrahmen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2271948" name="db4db870-16b9-11f0-abdc-53ec6dcd88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341332" name="db4db870-16b9-11f0-abdc-53ec6dcd886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0243654" name="1dade870-16ba-11f0-9e3b-05e1217f49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174870" name="1dade870-16ba-11f0-9e3b-05e1217f4976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Turmstrasse 23, 8400 Winterthur</w:t>
          </w:r>
        </w:p>
        <w:p>
          <w:pPr>
            <w:spacing w:before="0" w:after="0"/>
          </w:pPr>
          <w:r>
            <w:t>235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footer.xml" Type="http://schemas.openxmlformats.org/officeDocument/2006/relationships/footer" Id="rId3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